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sz w:val="36"/>
        </w:rPr>
        <w:t>PRESS SHEET — Oranje Fan Zone Malta (9 Oct 2025)</w:t>
      </w:r>
    </w:p>
    <w:p/>
    <w:p>
      <w:r>
        <w:t>For immediate release</w:t>
      </w:r>
    </w:p>
    <w:p>
      <w:r>
        <w:t>Date: 30 September 2025</w:t>
      </w:r>
    </w:p>
    <w:p/>
    <w:p>
      <w:r>
        <w:t>Oranje Fan Zone Malta — Official fan zone of Malta vs Netherlands, recognized by the MFA and KNVB, hosted by NedMalta.</w:t>
      </w:r>
    </w:p>
    <w:p/>
    <w:p>
      <w:r>
        <w:t>What &amp; Where:</w:t>
      </w:r>
    </w:p>
    <w:p>
      <w:r>
        <w:t>- Paceville, St. Julian’s — from Tex Mex to Long Hall (central nightlife district)</w:t>
      </w:r>
    </w:p>
    <w:p>
      <w:r>
        <w:t>- Open 12:00 until late; Fan Zone = pre‑party, live match broadcast, and afterparty</w:t>
      </w:r>
    </w:p>
    <w:p/>
    <w:p>
      <w:r>
        <w:t>Highlights:</w:t>
      </w:r>
    </w:p>
    <w:p>
      <w:r>
        <w:t>- Guest DJ from the Netherlands: 13:30–18:00</w:t>
      </w:r>
    </w:p>
    <w:p>
      <w:r>
        <w:t>- Big outdoor screens + viewing inside nearby venues</w:t>
      </w:r>
    </w:p>
    <w:p>
      <w:r>
        <w:t>- Inclusive: Dutch, Maltese and international supporters welcome (dress code: orange)</w:t>
      </w:r>
    </w:p>
    <w:p/>
    <w:p>
      <w:r>
        <w:t>Schedule (9 Oct):</w:t>
      </w:r>
    </w:p>
    <w:p>
      <w:r>
        <w:t>- 12:00 Fan Zone opens</w:t>
      </w:r>
    </w:p>
    <w:p>
      <w:r>
        <w:t>- 13:30–18:00 KNVB guest DJ set</w:t>
      </w:r>
    </w:p>
    <w:p>
      <w:r>
        <w:t>- Evening: some fans depart for the stadium; Fan Zone remains open</w:t>
      </w:r>
    </w:p>
    <w:p>
      <w:r>
        <w:t>- Kick‑off 20:45 — live broadcast in the Fan Zone</w:t>
      </w:r>
    </w:p>
    <w:p>
      <w:r>
        <w:t>- After the match: DJs keep the party going until late</w:t>
      </w:r>
    </w:p>
    <w:p/>
    <w:p>
      <w:r>
        <w:t>Media &amp; Access:</w:t>
      </w:r>
    </w:p>
    <w:p>
      <w:r>
        <w:t>- Oranje fan zones often go viral; media are welcome to cover</w:t>
      </w:r>
    </w:p>
    <w:p>
      <w:r>
        <w:t>- For guaranteed access, interviews and best angles, contact at least 24h in advance</w:t>
      </w:r>
    </w:p>
    <w:p>
      <w:r>
        <w:t xml:space="preserve">  Email: tim@nedmalta.com  |  Phone: +356 9903 9805</w:t>
      </w:r>
    </w:p>
    <w:p/>
    <w:p>
      <w:r>
        <w:t>Useful Links:</w:t>
      </w:r>
    </w:p>
    <w:p>
      <w:r>
        <w:t>- Fan Zone page: https://www.nedmalta.com/fanzone/</w:t>
      </w:r>
    </w:p>
    <w:p>
      <w:r>
        <w:t>- Preview video: https://youtu.be/A5Iwc-s9i-I?si=Lkfhq6ljUta_s7gN</w:t>
      </w:r>
    </w:p>
    <w:p>
      <w:r>
        <w:t>- Location (Google Maps): https://maps.app.goo.gl/bggCEurauQXSLeqPA</w:t>
      </w:r>
    </w:p>
    <w:p/>
    <w:p>
      <w:r>
        <w:t>About NedMalta:</w:t>
      </w:r>
    </w:p>
    <w:p>
      <w:r>
        <w:t>NedMalta is the community and information hub for Dutch people living, working, studying or holidaying in Malta — bringing people together with practical info and unforgettable events.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