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left"/>
      </w:pPr>
      <w:r>
        <w:rPr>
          <w:b/>
          <w:sz w:val="36"/>
        </w:rPr>
        <w:t>PRESS RELEASE / PERSBERICHT — Oranje Fan Zone Malta (9 Oct 2025)</w:t>
      </w:r>
    </w:p>
    <w:p/>
    <w:p>
      <w:r>
        <w:t># PRESS RELEASE / PERSBERICHT</w:t>
      </w:r>
    </w:p>
    <w:p>
      <w:r>
        <w:t xml:space="preserve">For immediate release  </w:t>
      </w:r>
    </w:p>
    <w:p>
      <w:r>
        <w:t>Date: 30 September 2025</w:t>
      </w:r>
    </w:p>
    <w:p/>
    <w:p>
      <w:r>
        <w:t>## Oranje Fan Zone Malta set to transform Paceville on match day</w:t>
      </w:r>
    </w:p>
    <w:p>
      <w:r>
        <w:t>Official fan zone of Malta vs Netherlands, recognized by the MFA and KNVB – hosted by NedMalta</w:t>
      </w:r>
    </w:p>
    <w:p/>
    <w:p>
      <w:r>
        <w:t>St. Julian’s, Malta — 9 October 2025. On Thursday, 9 October, Paceville becomes the *Oranje Fan Zone*: the official fan zone of *Malta vs Netherlands*, recognized by the Maltese Football Association (MFA) and the Royal Dutch Football Association (KNVB), and hosted by NedMalta.</w:t>
      </w:r>
    </w:p>
    <w:p/>
    <w:p>
      <w:r>
        <w:t>From 12:00 noon until late, the streets will come alive with DJs, big screens, food and drinks. The Dutch football association is bringing a guest DJ from the Netherlands for a special set 13:30–18:00. The Fan Zone is open to all supporters — Dutch, Maltese and international friends — and will remain open to show the match live on big screens, with celebrations continuing after the final whistle.</w:t>
      </w:r>
    </w:p>
    <w:p/>
    <w:p>
      <w:r>
        <w:t>&gt; “This is a once-in-a-lifetime moment for our island community,” said Tim Jacobs, organizer at NedMalta. “We’re proud to host an official fan zone where Dutch and Maltese fans can celebrate together — before, during and after the match.”</w:t>
      </w:r>
    </w:p>
    <w:p/>
    <w:p>
      <w:r>
        <w:t>### What to expect (highlights)</w:t>
      </w:r>
    </w:p>
    <w:p>
      <w:r>
        <w:t xml:space="preserve">- Officially recognized Fan Zone of *Malta vs Netherlands* (MFA &amp; KNVB)  </w:t>
      </w:r>
    </w:p>
    <w:p>
      <w:r>
        <w:t xml:space="preserve">- Hours: 12:00 until late • Guest DJ: 13:30–18:00  </w:t>
      </w:r>
    </w:p>
    <w:p>
      <w:r>
        <w:t xml:space="preserve">- Where: the heart of Paceville (centered around Tex Mex and Long Hall)  </w:t>
      </w:r>
    </w:p>
    <w:p>
      <w:r>
        <w:t xml:space="preserve">- Match: shown live on large outdoor screens and inside nearby venues  </w:t>
      </w:r>
    </w:p>
    <w:p>
      <w:r>
        <w:t xml:space="preserve">- Vibe: a sea of orange — dress code: orange (limited-edition Oranje T-shirts available via NedMalta)  </w:t>
      </w:r>
    </w:p>
    <w:p>
      <w:r>
        <w:t>- Fans going to the stadium: many will depart in the early evening, while the Fan Zone stays open</w:t>
      </w:r>
    </w:p>
    <w:p/>
    <w:p>
      <w:r>
        <w:t>### Media &amp; press</w:t>
      </w:r>
    </w:p>
    <w:p>
      <w:r>
        <w:t xml:space="preserve">Oranje Fan Zones around the world regularly go viral — seas of orange, loud singalongs and unforgettable atmospheres. Media are warmly welcome to cover the celebrations. For guaranteed access, interview opportunities and the best photo/video angles, please contact us at least 24 hours in advance (the final 24 hours are too busy for coordination).  </w:t>
      </w:r>
    </w:p>
    <w:p>
      <w:r>
        <w:t>Media contact: Tim Jacobs • +356 9903 9805 • tim@nedmalta.com</w:t>
      </w:r>
    </w:p>
    <w:p/>
    <w:p>
      <w:r>
        <w:t>### Links &amp; assets</w:t>
      </w:r>
    </w:p>
    <w:p>
      <w:r>
        <w:t xml:space="preserve">- Fan Zone page: https://www.nedmalta.com/fanzone/  </w:t>
      </w:r>
    </w:p>
    <w:p>
      <w:r>
        <w:t>- Preview video (YouTube): https://youtu.be/A5Iwc-s9i-I?si=Lkfhq6ljUta_s7gN</w:t>
      </w:r>
    </w:p>
    <w:p>
      <w:r>
        <w:t>- Location (Google Maps): https://maps.app.goo.gl/bggCEurauQXSLeqPA</w:t>
      </w:r>
    </w:p>
    <w:p/>
    <w:p>
      <w:r>
        <w:t>---</w:t>
      </w:r>
    </w:p>
    <w:p/>
    <w:p>
      <w:r>
        <w:t>## PERSBERICHT (Nederlands)</w:t>
      </w:r>
    </w:p>
    <w:p/>
    <w:p>
      <w:r>
        <w:t xml:space="preserve">Officiële Oranje Fan Zone in Paceville op de wedstrijddag  </w:t>
      </w:r>
    </w:p>
    <w:p>
      <w:r>
        <w:t>*Erkend door de Maltese voetbalbond (MFA) en de KNVB – georganiseerd door NedMalta*</w:t>
      </w:r>
    </w:p>
    <w:p/>
    <w:p>
      <w:r>
        <w:t>St. Julian’s, Malta — 9 oktober 2025. Op donderdag 9 oktober verandert Paceville in de *Oranje Fan Zone*: de officiële fanzone van *Malta – Nederland*, erkend door de Maltese voetbalbond (MFA) en de KNVB, en georganiseerd door NedMalta.</w:t>
      </w:r>
    </w:p>
    <w:p/>
    <w:p>
      <w:r>
        <w:t>Van 12:00 tot laat is het feest met DJ’s, grote schermen, eten en drinken. De KNVB neemt een gast-DJ uit Nederland mee voor een special 13:30–18:00. De Fan Zone is voor iedereen — Nederlanders, Maltezers en internationale vrienden — en blijft open om de wedstrijd live uit te zenden, met feest dat doorgaat na het laatste fluitsignaal.</w:t>
      </w:r>
    </w:p>
    <w:p/>
    <w:p>
      <w:r>
        <w:t>&gt; “Dit is een uniek moment voor onze eilandcommunity,” zegt Tim Jacobs van NedMalta. “We zijn trots dat we een officiële fanzone hosten waar Nederlandse en Maltese fans samen kunnen vieren — vóór, tijdens en na de wedstrijd.”</w:t>
      </w:r>
    </w:p>
    <w:p/>
    <w:p>
      <w:r>
        <w:t>### Wat je kunt verwachten (hoogtepunten)</w:t>
      </w:r>
    </w:p>
    <w:p>
      <w:r>
        <w:t xml:space="preserve">- Officiële Fan Zone van *Malta – Nederland* (MFA &amp; KNVB)  </w:t>
      </w:r>
    </w:p>
    <w:p>
      <w:r>
        <w:t xml:space="preserve">- Tijden: 12:00 tot laat • Gast-DJ: 13:30–18:00  </w:t>
      </w:r>
    </w:p>
    <w:p>
      <w:r>
        <w:t xml:space="preserve">- Locatie: hart van Paceville (rond Tex Mex en Long Hall)  </w:t>
      </w:r>
    </w:p>
    <w:p>
      <w:r>
        <w:t xml:space="preserve">- Wedstrijd: live op grote schermen buiten en binnen bij de venues  </w:t>
      </w:r>
    </w:p>
    <w:p>
      <w:r>
        <w:t xml:space="preserve">- Sfeer: een zee van oranje — dresscode: oranje (limited edition Oranje T-shirts via NedMalta)  </w:t>
      </w:r>
    </w:p>
    <w:p>
      <w:r>
        <w:t>- Stadiongangers: vertrekken in de vroege avond; de Fan Zone blijft open</w:t>
      </w:r>
    </w:p>
    <w:p/>
    <w:p>
      <w:r>
        <w:t>### Media &amp; pers</w:t>
      </w:r>
    </w:p>
    <w:p>
      <w:r>
        <w:t xml:space="preserve">Oranje Fan Zones gaan wereldwijd vaak viraal — een zee van oranje, meezingers en onvergetelijke sfeer. Pers is van harte welkom om verslag te doen. Voor gegarandeerde toegang, interviewkansen en de beste foto-/videospots, graag minimaal 24 uur van tevoren contact opnemen (de laatste 24 uur is het te druk voor afstemming).  </w:t>
      </w:r>
    </w:p>
    <w:p>
      <w:r>
        <w:t>Perscontact: Tim Jacobs • +356 9903 9805 • tim@nedmalta.com</w:t>
      </w:r>
    </w:p>
    <w:p/>
    <w:p>
      <w:r>
        <w:t>### Links &amp; assets</w:t>
      </w:r>
    </w:p>
    <w:p>
      <w:r>
        <w:t xml:space="preserve">- Fan Zone-pagina: https://www.nedmalta.com/fanzone/  </w:t>
      </w:r>
    </w:p>
    <w:p>
      <w:r>
        <w:t xml:space="preserve">- Previewvideo (YouTube): https://youtu.be/A5Iwc-s9i-I?si=Lkfhq6ljUta_s7gN  </w:t>
      </w:r>
    </w:p>
    <w:p>
      <w:r>
        <w:t>- Locatie (Google Maps): https://maps.app.goo.gl/bggCEurauQXSLeqPA</w:t>
      </w:r>
    </w:p>
    <w:p/>
    <w:p>
      <w:r>
        <w:t>---</w:t>
      </w:r>
    </w:p>
    <w:p/>
    <w:p>
      <w:r>
        <w:t>### About NedMalta</w:t>
      </w:r>
    </w:p>
    <w:p>
      <w:r>
        <w:t>NedMalta is the community and information hub for Dutch people living, working, studying or holidaying in Malta. From practical local tips to large community events, NedMalta brings people together — in Dutch style: open, friendly and unforgettable.</w:t>
      </w:r>
    </w:p>
    <w:p/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